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A317C2" w14:textId="111D1FA8" w:rsidR="008469AA" w:rsidRDefault="00000000" w:rsidP="00015B50">
      <w:pPr>
        <w:pStyle w:val="Heading2"/>
        <w:numPr>
          <w:ilvl w:val="0"/>
          <w:numId w:val="330"/>
        </w:numPr>
      </w:pPr>
      <w:r>
        <w:t>Ready-to-Learn Check</w:t>
      </w:r>
    </w:p>
    <w:p w14:paraId="7D1105EC" w14:textId="77777777" w:rsidR="00015B50" w:rsidRPr="00015B50" w:rsidRDefault="00015B50" w:rsidP="00015B50"/>
    <w:p w14:paraId="3DD35002" w14:textId="06711F84" w:rsidR="00842167" w:rsidRDefault="00000000">
      <w:r>
        <w:rPr>
          <w:b/>
          <w:bCs/>
        </w:rPr>
        <w:t>Name:</w:t>
      </w:r>
      <w:r>
        <w:t xml:space="preserve"> 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EB13118" w14:textId="77777777" w:rsidR="008469AA" w:rsidRDefault="00000000">
      <w:r>
        <w:t>Try these without looking back. Show enough work that a teacher can see your thinking.</w:t>
      </w:r>
    </w:p>
    <w:p w14:paraId="1EB553CA" w14:textId="77777777" w:rsidR="008469AA" w:rsidRDefault="00000000">
      <w:pPr>
        <w:pStyle w:val="Compact"/>
        <w:keepNext/>
        <w:numPr>
          <w:ilvl w:val="0"/>
          <w:numId w:val="33"/>
        </w:numPr>
      </w:pPr>
      <w:r>
        <w:t>Calculate 6 × 4.</w:t>
      </w:r>
    </w:p>
    <w:p w14:paraId="2D5C3FC8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7079580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8FF3209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12F3147" w14:textId="77777777" w:rsidR="00842167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A823880" w14:textId="77777777" w:rsidR="008469AA" w:rsidRDefault="00000000">
      <w:pPr>
        <w:pStyle w:val="Compact"/>
        <w:keepNext/>
        <w:numPr>
          <w:ilvl w:val="0"/>
          <w:numId w:val="33"/>
        </w:numPr>
      </w:pPr>
      <w:r>
        <w:t>Calculate 24 ÷ 6.</w:t>
      </w:r>
    </w:p>
    <w:p w14:paraId="00BE59D3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88A688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2696FB3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EEDF28" w14:textId="77777777" w:rsidR="00842167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3F401C5" w14:textId="77777777" w:rsidR="008469AA" w:rsidRDefault="00000000">
      <w:pPr>
        <w:pStyle w:val="Compact"/>
        <w:keepNext/>
        <w:numPr>
          <w:ilvl w:val="0"/>
          <w:numId w:val="33"/>
        </w:numPr>
      </w:pPr>
      <w:r>
        <w:t>Complete the pattern: 3, 6, 9, __, __.</w:t>
      </w:r>
    </w:p>
    <w:p w14:paraId="72F4CAF0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41A5A71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20C6143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FFC3ABA" w14:textId="77777777" w:rsidR="00842167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A65E748" w14:textId="77777777" w:rsidR="008469AA" w:rsidRDefault="00000000">
      <w:pPr>
        <w:pStyle w:val="Compact"/>
        <w:keepNext/>
        <w:numPr>
          <w:ilvl w:val="0"/>
          <w:numId w:val="33"/>
        </w:numPr>
      </w:pPr>
      <w:r>
        <w:t xml:space="preserve">In the statement “$5 per notebook,” what does </w:t>
      </w:r>
      <w:r>
        <w:rPr>
          <w:b/>
          <w:bCs/>
        </w:rPr>
        <w:t>per notebook</w:t>
      </w:r>
      <w:r>
        <w:t xml:space="preserve"> mean?</w:t>
      </w:r>
    </w:p>
    <w:p w14:paraId="62669CB5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596A6A5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F83C814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D9F93B1" w14:textId="77777777" w:rsidR="00842167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DF19A68" w14:textId="77777777" w:rsidR="008469AA" w:rsidRDefault="00000000">
      <w:pPr>
        <w:pStyle w:val="Compact"/>
        <w:keepNext/>
        <w:numPr>
          <w:ilvl w:val="0"/>
          <w:numId w:val="33"/>
        </w:numPr>
      </w:pPr>
      <w:r>
        <w:t>Which is greater: 3 notebooks or 5 notebooks?</w:t>
      </w:r>
    </w:p>
    <w:p w14:paraId="78BD6EF4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6568B6B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12F3641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B411FCC" w14:textId="77777777" w:rsidR="00842167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C6DBA2F" w14:textId="77777777" w:rsidR="008469AA" w:rsidRDefault="00000000">
      <w:pPr>
        <w:pStyle w:val="Compact"/>
        <w:keepNext/>
        <w:numPr>
          <w:ilvl w:val="0"/>
          <w:numId w:val="33"/>
        </w:numPr>
      </w:pPr>
      <w:r>
        <w:lastRenderedPageBreak/>
        <w:t>The point (2, 6) is on a graph. Which number is the input? Which number is the output?</w:t>
      </w:r>
    </w:p>
    <w:p w14:paraId="488C9E8D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5AB5C44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9FF7CC3" w14:textId="77777777" w:rsidR="00842167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962196F" w14:textId="77777777" w:rsidR="00842167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2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787C9FE" w14:textId="77777777" w:rsidR="00500DFC" w:rsidRDefault="00500DFC">
      <w:pPr>
        <w:spacing w:after="0" w:line="240" w:lineRule="auto"/>
      </w:pPr>
      <w:r>
        <w:separator/>
      </w:r>
    </w:p>
  </w:endnote>
  <w:endnote w:type="continuationSeparator" w:id="0">
    <w:p w14:paraId="20898105" w14:textId="77777777" w:rsidR="00500DFC" w:rsidRDefault="00500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D2D1CB" w14:textId="77777777" w:rsidR="00842167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145D69" w14:textId="77777777" w:rsidR="00842167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015B50">
      <w:rPr>
        <w:color w:val="595959"/>
        <w:sz w:val="16"/>
      </w:rPr>
      <w:fldChar w:fldCharType="separate"/>
    </w:r>
    <w:r w:rsidR="00015B50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67F477C" w14:textId="77777777" w:rsidR="00842167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880C17" w14:textId="77777777" w:rsidR="00500DFC" w:rsidRDefault="00500DFC">
      <w:pPr>
        <w:spacing w:after="0" w:line="240" w:lineRule="auto"/>
      </w:pPr>
      <w:r>
        <w:separator/>
      </w:r>
    </w:p>
  </w:footnote>
  <w:footnote w:type="continuationSeparator" w:id="0">
    <w:p w14:paraId="5A99B2FE" w14:textId="77777777" w:rsidR="00500DFC" w:rsidRDefault="00500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B81F38" w14:textId="77777777" w:rsidR="00842167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C2268E1" w14:textId="77777777" w:rsidR="00842167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BBDD939" w14:textId="77777777" w:rsidR="00842167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6D246B9"/>
    <w:multiLevelType w:val="hybridMultilevel"/>
    <w:tmpl w:val="17AC6B06"/>
    <w:lvl w:ilvl="0" w:tplc="AEFCA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0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2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3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4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5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6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9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0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8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9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1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2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3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4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5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7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9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0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1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3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5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6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7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9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1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2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4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8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1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2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9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0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1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2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4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6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9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1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2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5"/>
  </w:num>
  <w:num w:numId="2" w16cid:durableId="1009647882">
    <w:abstractNumId w:val="79"/>
  </w:num>
  <w:num w:numId="3" w16cid:durableId="52194225">
    <w:abstractNumId w:val="19"/>
  </w:num>
  <w:num w:numId="4" w16cid:durableId="1960524333">
    <w:abstractNumId w:val="69"/>
  </w:num>
  <w:num w:numId="5" w16cid:durableId="288708188">
    <w:abstractNumId w:val="10"/>
  </w:num>
  <w:num w:numId="6" w16cid:durableId="1203133672">
    <w:abstractNumId w:val="75"/>
  </w:num>
  <w:num w:numId="7" w16cid:durableId="144015312">
    <w:abstractNumId w:val="0"/>
  </w:num>
  <w:num w:numId="8" w16cid:durableId="2037582477">
    <w:abstractNumId w:val="11"/>
  </w:num>
  <w:num w:numId="9" w16cid:durableId="1677612053">
    <w:abstractNumId w:val="61"/>
  </w:num>
  <w:num w:numId="10" w16cid:durableId="191770468">
    <w:abstractNumId w:val="80"/>
  </w:num>
  <w:num w:numId="11" w16cid:durableId="2016758157">
    <w:abstractNumId w:val="74"/>
  </w:num>
  <w:num w:numId="12" w16cid:durableId="26830941">
    <w:abstractNumId w:val="45"/>
  </w:num>
  <w:num w:numId="13" w16cid:durableId="75904041">
    <w:abstractNumId w:val="33"/>
  </w:num>
  <w:num w:numId="14" w16cid:durableId="1445881558">
    <w:abstractNumId w:val="28"/>
  </w:num>
  <w:num w:numId="15" w16cid:durableId="1257517059">
    <w:abstractNumId w:val="51"/>
  </w:num>
  <w:num w:numId="16" w16cid:durableId="707071874">
    <w:abstractNumId w:val="15"/>
  </w:num>
  <w:num w:numId="17" w16cid:durableId="134613822">
    <w:abstractNumId w:val="35"/>
  </w:num>
  <w:num w:numId="18" w16cid:durableId="1577933924">
    <w:abstractNumId w:val="54"/>
  </w:num>
  <w:num w:numId="19" w16cid:durableId="21172436">
    <w:abstractNumId w:val="42"/>
  </w:num>
  <w:num w:numId="20" w16cid:durableId="645819534">
    <w:abstractNumId w:val="47"/>
  </w:num>
  <w:num w:numId="21" w16cid:durableId="984969030">
    <w:abstractNumId w:val="55"/>
  </w:num>
  <w:num w:numId="22" w16cid:durableId="677268191">
    <w:abstractNumId w:val="36"/>
  </w:num>
  <w:num w:numId="23" w16cid:durableId="1508059946">
    <w:abstractNumId w:val="71"/>
  </w:num>
  <w:num w:numId="24" w16cid:durableId="1468204538">
    <w:abstractNumId w:val="57"/>
  </w:num>
  <w:num w:numId="25" w16cid:durableId="1975868556">
    <w:abstractNumId w:val="41"/>
  </w:num>
  <w:num w:numId="26" w16cid:durableId="785660752">
    <w:abstractNumId w:val="31"/>
  </w:num>
  <w:num w:numId="27" w16cid:durableId="638264738">
    <w:abstractNumId w:val="6"/>
  </w:num>
  <w:num w:numId="28" w16cid:durableId="1778021475">
    <w:abstractNumId w:val="56"/>
  </w:num>
  <w:num w:numId="29" w16cid:durableId="1018235282">
    <w:abstractNumId w:val="7"/>
  </w:num>
  <w:num w:numId="30" w16cid:durableId="786894119">
    <w:abstractNumId w:val="39"/>
  </w:num>
  <w:num w:numId="31" w16cid:durableId="145712305">
    <w:abstractNumId w:val="13"/>
  </w:num>
  <w:num w:numId="32" w16cid:durableId="1579629373">
    <w:abstractNumId w:val="48"/>
  </w:num>
  <w:num w:numId="33" w16cid:durableId="1574124039">
    <w:abstractNumId w:val="82"/>
    <w:lvlOverride w:ilvl="0">
      <w:startOverride w:val="1"/>
    </w:lvlOverride>
  </w:num>
  <w:num w:numId="34" w16cid:durableId="1169251210">
    <w:abstractNumId w:val="82"/>
    <w:lvlOverride w:ilvl="0">
      <w:startOverride w:val="1"/>
    </w:lvlOverride>
  </w:num>
  <w:num w:numId="35" w16cid:durableId="977031088">
    <w:abstractNumId w:val="82"/>
    <w:lvlOverride w:ilvl="0">
      <w:startOverride w:val="1"/>
    </w:lvlOverride>
  </w:num>
  <w:num w:numId="36" w16cid:durableId="1910651036">
    <w:abstractNumId w:val="82"/>
    <w:lvlOverride w:ilvl="0">
      <w:startOverride w:val="1"/>
    </w:lvlOverride>
  </w:num>
  <w:num w:numId="37" w16cid:durableId="1262840041">
    <w:abstractNumId w:val="5"/>
  </w:num>
  <w:num w:numId="38" w16cid:durableId="884373256">
    <w:abstractNumId w:val="82"/>
    <w:lvlOverride w:ilvl="0">
      <w:startOverride w:val="1"/>
    </w:lvlOverride>
  </w:num>
  <w:num w:numId="39" w16cid:durableId="29036569">
    <w:abstractNumId w:val="5"/>
  </w:num>
  <w:num w:numId="40" w16cid:durableId="962535335">
    <w:abstractNumId w:val="82"/>
    <w:lvlOverride w:ilvl="0">
      <w:startOverride w:val="1"/>
    </w:lvlOverride>
  </w:num>
  <w:num w:numId="41" w16cid:durableId="1708338487">
    <w:abstractNumId w:val="5"/>
  </w:num>
  <w:num w:numId="42" w16cid:durableId="1956985616">
    <w:abstractNumId w:val="5"/>
  </w:num>
  <w:num w:numId="43" w16cid:durableId="1802380599">
    <w:abstractNumId w:val="82"/>
    <w:lvlOverride w:ilvl="0">
      <w:startOverride w:val="1"/>
    </w:lvlOverride>
  </w:num>
  <w:num w:numId="44" w16cid:durableId="1376659689">
    <w:abstractNumId w:val="40"/>
    <w:lvlOverride w:ilvl="0">
      <w:startOverride w:val="2"/>
    </w:lvlOverride>
  </w:num>
  <w:num w:numId="45" w16cid:durableId="265162648">
    <w:abstractNumId w:val="30"/>
    <w:lvlOverride w:ilvl="0">
      <w:startOverride w:val="6"/>
    </w:lvlOverride>
  </w:num>
  <w:num w:numId="46" w16cid:durableId="1444379173">
    <w:abstractNumId w:val="29"/>
    <w:lvlOverride w:ilvl="0">
      <w:startOverride w:val="7"/>
    </w:lvlOverride>
  </w:num>
  <w:num w:numId="47" w16cid:durableId="1161774711">
    <w:abstractNumId w:val="20"/>
    <w:lvlOverride w:ilvl="0">
      <w:startOverride w:val="8"/>
    </w:lvlOverride>
  </w:num>
  <w:num w:numId="48" w16cid:durableId="1682274015">
    <w:abstractNumId w:val="59"/>
    <w:lvlOverride w:ilvl="0">
      <w:startOverride w:val="9"/>
    </w:lvlOverride>
  </w:num>
  <w:num w:numId="49" w16cid:durableId="1993631234">
    <w:abstractNumId w:val="77"/>
    <w:lvlOverride w:ilvl="0">
      <w:startOverride w:val="5"/>
    </w:lvlOverride>
  </w:num>
  <w:num w:numId="50" w16cid:durableId="453059490">
    <w:abstractNumId w:val="82"/>
    <w:lvlOverride w:ilvl="0">
      <w:startOverride w:val="1"/>
    </w:lvlOverride>
  </w:num>
  <w:num w:numId="51" w16cid:durableId="2110809211">
    <w:abstractNumId w:val="77"/>
    <w:lvlOverride w:ilvl="0">
      <w:startOverride w:val="5"/>
    </w:lvlOverride>
  </w:num>
  <w:num w:numId="52" w16cid:durableId="803960545">
    <w:abstractNumId w:val="59"/>
    <w:lvlOverride w:ilvl="0">
      <w:startOverride w:val="9"/>
    </w:lvlOverride>
  </w:num>
  <w:num w:numId="53" w16cid:durableId="630792526">
    <w:abstractNumId w:val="72"/>
    <w:lvlOverride w:ilvl="0">
      <w:startOverride w:val="10"/>
    </w:lvlOverride>
  </w:num>
  <w:num w:numId="54" w16cid:durableId="1938059609">
    <w:abstractNumId w:val="63"/>
    <w:lvlOverride w:ilvl="0">
      <w:startOverride w:val="12"/>
    </w:lvlOverride>
  </w:num>
  <w:num w:numId="55" w16cid:durableId="1726368910">
    <w:abstractNumId w:val="82"/>
    <w:lvlOverride w:ilvl="0">
      <w:startOverride w:val="1"/>
    </w:lvlOverride>
  </w:num>
  <w:num w:numId="56" w16cid:durableId="871499163">
    <w:abstractNumId w:val="5"/>
  </w:num>
  <w:num w:numId="57" w16cid:durableId="998535538">
    <w:abstractNumId w:val="82"/>
    <w:lvlOverride w:ilvl="0">
      <w:startOverride w:val="1"/>
    </w:lvlOverride>
  </w:num>
  <w:num w:numId="58" w16cid:durableId="42406787">
    <w:abstractNumId w:val="5"/>
  </w:num>
  <w:num w:numId="59" w16cid:durableId="185101698">
    <w:abstractNumId w:val="22"/>
    <w:lvlOverride w:ilvl="0">
      <w:startOverride w:val="1"/>
    </w:lvlOverride>
  </w:num>
  <w:num w:numId="60" w16cid:durableId="1364355952">
    <w:abstractNumId w:val="22"/>
    <w:lvlOverride w:ilvl="0">
      <w:startOverride w:val="1"/>
    </w:lvlOverride>
  </w:num>
  <w:num w:numId="61" w16cid:durableId="1933320248">
    <w:abstractNumId w:val="79"/>
  </w:num>
  <w:num w:numId="62" w16cid:durableId="76051622">
    <w:abstractNumId w:val="22"/>
    <w:lvlOverride w:ilvl="0">
      <w:startOverride w:val="1"/>
    </w:lvlOverride>
  </w:num>
  <w:num w:numId="63" w16cid:durableId="80181961">
    <w:abstractNumId w:val="79"/>
  </w:num>
  <w:num w:numId="64" w16cid:durableId="1744792633">
    <w:abstractNumId w:val="22"/>
    <w:lvlOverride w:ilvl="0">
      <w:startOverride w:val="1"/>
    </w:lvlOverride>
  </w:num>
  <w:num w:numId="65" w16cid:durableId="776677806">
    <w:abstractNumId w:val="79"/>
  </w:num>
  <w:num w:numId="66" w16cid:durableId="1641381144">
    <w:abstractNumId w:val="79"/>
  </w:num>
  <w:num w:numId="67" w16cid:durableId="161896175">
    <w:abstractNumId w:val="22"/>
    <w:lvlOverride w:ilvl="0">
      <w:startOverride w:val="1"/>
    </w:lvlOverride>
  </w:num>
  <w:num w:numId="68" w16cid:durableId="213583881">
    <w:abstractNumId w:val="64"/>
    <w:lvlOverride w:ilvl="0">
      <w:startOverride w:val="7"/>
    </w:lvlOverride>
  </w:num>
  <w:num w:numId="69" w16cid:durableId="1749424921">
    <w:abstractNumId w:val="76"/>
    <w:lvlOverride w:ilvl="0">
      <w:startOverride w:val="11"/>
    </w:lvlOverride>
  </w:num>
  <w:num w:numId="70" w16cid:durableId="2079277988">
    <w:abstractNumId w:val="22"/>
    <w:lvlOverride w:ilvl="0">
      <w:startOverride w:val="1"/>
    </w:lvlOverride>
  </w:num>
  <w:num w:numId="71" w16cid:durableId="1193616261">
    <w:abstractNumId w:val="22"/>
    <w:lvlOverride w:ilvl="0">
      <w:startOverride w:val="1"/>
    </w:lvlOverride>
  </w:num>
  <w:num w:numId="72" w16cid:durableId="1394617749">
    <w:abstractNumId w:val="22"/>
    <w:lvlOverride w:ilvl="0">
      <w:startOverride w:val="1"/>
    </w:lvlOverride>
  </w:num>
  <w:num w:numId="73" w16cid:durableId="1534422289">
    <w:abstractNumId w:val="79"/>
  </w:num>
  <w:num w:numId="74" w16cid:durableId="473722322">
    <w:abstractNumId w:val="22"/>
    <w:lvlOverride w:ilvl="0">
      <w:startOverride w:val="1"/>
    </w:lvlOverride>
  </w:num>
  <w:num w:numId="75" w16cid:durableId="398213769">
    <w:abstractNumId w:val="79"/>
  </w:num>
  <w:num w:numId="76" w16cid:durableId="1181048088">
    <w:abstractNumId w:val="9"/>
    <w:lvlOverride w:ilvl="0">
      <w:startOverride w:val="1"/>
    </w:lvlOverride>
  </w:num>
  <w:num w:numId="77" w16cid:durableId="451363614">
    <w:abstractNumId w:val="9"/>
    <w:lvlOverride w:ilvl="0">
      <w:startOverride w:val="1"/>
    </w:lvlOverride>
  </w:num>
  <w:num w:numId="78" w16cid:durableId="325287747">
    <w:abstractNumId w:val="19"/>
  </w:num>
  <w:num w:numId="79" w16cid:durableId="1495291550">
    <w:abstractNumId w:val="9"/>
    <w:lvlOverride w:ilvl="0">
      <w:startOverride w:val="1"/>
    </w:lvlOverride>
  </w:num>
  <w:num w:numId="80" w16cid:durableId="676540631">
    <w:abstractNumId w:val="19"/>
  </w:num>
  <w:num w:numId="81" w16cid:durableId="1142432176">
    <w:abstractNumId w:val="19"/>
  </w:num>
  <w:num w:numId="82" w16cid:durableId="229661001">
    <w:abstractNumId w:val="9"/>
    <w:lvlOverride w:ilvl="0">
      <w:startOverride w:val="1"/>
    </w:lvlOverride>
  </w:num>
  <w:num w:numId="83" w16cid:durableId="1365860762">
    <w:abstractNumId w:val="37"/>
    <w:lvlOverride w:ilvl="0">
      <w:startOverride w:val="6"/>
    </w:lvlOverride>
  </w:num>
  <w:num w:numId="84" w16cid:durableId="144517384">
    <w:abstractNumId w:val="12"/>
    <w:lvlOverride w:ilvl="0">
      <w:startOverride w:val="11"/>
    </w:lvlOverride>
  </w:num>
  <w:num w:numId="85" w16cid:durableId="1529367836">
    <w:abstractNumId w:val="9"/>
    <w:lvlOverride w:ilvl="0">
      <w:startOverride w:val="1"/>
    </w:lvlOverride>
  </w:num>
  <w:num w:numId="86" w16cid:durableId="2013752172">
    <w:abstractNumId w:val="9"/>
    <w:lvlOverride w:ilvl="0">
      <w:startOverride w:val="1"/>
    </w:lvlOverride>
  </w:num>
  <w:num w:numId="87" w16cid:durableId="2094426948">
    <w:abstractNumId w:val="9"/>
    <w:lvlOverride w:ilvl="0">
      <w:startOverride w:val="1"/>
    </w:lvlOverride>
  </w:num>
  <w:num w:numId="88" w16cid:durableId="1381056704">
    <w:abstractNumId w:val="19"/>
  </w:num>
  <w:num w:numId="89" w16cid:durableId="551118518">
    <w:abstractNumId w:val="9"/>
    <w:lvlOverride w:ilvl="0">
      <w:startOverride w:val="1"/>
    </w:lvlOverride>
  </w:num>
  <w:num w:numId="90" w16cid:durableId="155728502">
    <w:abstractNumId w:val="19"/>
  </w:num>
  <w:num w:numId="91" w16cid:durableId="651566782">
    <w:abstractNumId w:val="8"/>
    <w:lvlOverride w:ilvl="0">
      <w:startOverride w:val="1"/>
    </w:lvlOverride>
  </w:num>
  <w:num w:numId="92" w16cid:durableId="674957645">
    <w:abstractNumId w:val="8"/>
    <w:lvlOverride w:ilvl="0">
      <w:startOverride w:val="1"/>
    </w:lvlOverride>
  </w:num>
  <w:num w:numId="93" w16cid:durableId="193738030">
    <w:abstractNumId w:val="69"/>
  </w:num>
  <w:num w:numId="94" w16cid:durableId="26755737">
    <w:abstractNumId w:val="8"/>
    <w:lvlOverride w:ilvl="0">
      <w:startOverride w:val="1"/>
    </w:lvlOverride>
  </w:num>
  <w:num w:numId="95" w16cid:durableId="1089086788">
    <w:abstractNumId w:val="69"/>
  </w:num>
  <w:num w:numId="96" w16cid:durableId="964042178">
    <w:abstractNumId w:val="8"/>
    <w:lvlOverride w:ilvl="0">
      <w:startOverride w:val="1"/>
    </w:lvlOverride>
  </w:num>
  <w:num w:numId="97" w16cid:durableId="426851690">
    <w:abstractNumId w:val="50"/>
    <w:lvlOverride w:ilvl="0">
      <w:startOverride w:val="6"/>
    </w:lvlOverride>
  </w:num>
  <w:num w:numId="98" w16cid:durableId="1979144330">
    <w:abstractNumId w:val="49"/>
    <w:lvlOverride w:ilvl="0">
      <w:startOverride w:val="11"/>
    </w:lvlOverride>
  </w:num>
  <w:num w:numId="99" w16cid:durableId="1075588941">
    <w:abstractNumId w:val="8"/>
    <w:lvlOverride w:ilvl="0">
      <w:startOverride w:val="1"/>
    </w:lvlOverride>
  </w:num>
  <w:num w:numId="100" w16cid:durableId="872689862">
    <w:abstractNumId w:val="8"/>
    <w:lvlOverride w:ilvl="0">
      <w:startOverride w:val="1"/>
    </w:lvlOverride>
  </w:num>
  <w:num w:numId="101" w16cid:durableId="1039671947">
    <w:abstractNumId w:val="8"/>
    <w:lvlOverride w:ilvl="0">
      <w:startOverride w:val="1"/>
    </w:lvlOverride>
  </w:num>
  <w:num w:numId="102" w16cid:durableId="148059518">
    <w:abstractNumId w:val="69"/>
  </w:num>
  <w:num w:numId="103" w16cid:durableId="1801067902">
    <w:abstractNumId w:val="8"/>
    <w:lvlOverride w:ilvl="0">
      <w:startOverride w:val="1"/>
    </w:lvlOverride>
  </w:num>
  <w:num w:numId="104" w16cid:durableId="2012100964">
    <w:abstractNumId w:val="69"/>
  </w:num>
  <w:num w:numId="105" w16cid:durableId="591166155">
    <w:abstractNumId w:val="81"/>
    <w:lvlOverride w:ilvl="0">
      <w:startOverride w:val="1"/>
    </w:lvlOverride>
  </w:num>
  <w:num w:numId="106" w16cid:durableId="218782896">
    <w:abstractNumId w:val="81"/>
    <w:lvlOverride w:ilvl="0">
      <w:startOverride w:val="1"/>
    </w:lvlOverride>
  </w:num>
  <w:num w:numId="107" w16cid:durableId="511574906">
    <w:abstractNumId w:val="10"/>
  </w:num>
  <w:num w:numId="108" w16cid:durableId="674113501">
    <w:abstractNumId w:val="81"/>
    <w:lvlOverride w:ilvl="0">
      <w:startOverride w:val="1"/>
    </w:lvlOverride>
  </w:num>
  <w:num w:numId="109" w16cid:durableId="391853364">
    <w:abstractNumId w:val="10"/>
  </w:num>
  <w:num w:numId="110" w16cid:durableId="2070809830">
    <w:abstractNumId w:val="10"/>
  </w:num>
  <w:num w:numId="111" w16cid:durableId="2131625852">
    <w:abstractNumId w:val="10"/>
  </w:num>
  <w:num w:numId="112" w16cid:durableId="1866403017">
    <w:abstractNumId w:val="81"/>
    <w:lvlOverride w:ilvl="0">
      <w:startOverride w:val="1"/>
    </w:lvlOverride>
  </w:num>
  <w:num w:numId="113" w16cid:durableId="1972789027">
    <w:abstractNumId w:val="70"/>
    <w:lvlOverride w:ilvl="0">
      <w:startOverride w:val="7"/>
    </w:lvlOverride>
  </w:num>
  <w:num w:numId="114" w16cid:durableId="42874300">
    <w:abstractNumId w:val="24"/>
    <w:lvlOverride w:ilvl="0">
      <w:startOverride w:val="11"/>
    </w:lvlOverride>
  </w:num>
  <w:num w:numId="115" w16cid:durableId="1758088802">
    <w:abstractNumId w:val="81"/>
    <w:lvlOverride w:ilvl="0">
      <w:startOverride w:val="1"/>
    </w:lvlOverride>
  </w:num>
  <w:num w:numId="116" w16cid:durableId="1296444812">
    <w:abstractNumId w:val="81"/>
    <w:lvlOverride w:ilvl="0">
      <w:startOverride w:val="1"/>
    </w:lvlOverride>
  </w:num>
  <w:num w:numId="117" w16cid:durableId="1962376426">
    <w:abstractNumId w:val="81"/>
    <w:lvlOverride w:ilvl="0">
      <w:startOverride w:val="1"/>
    </w:lvlOverride>
  </w:num>
  <w:num w:numId="118" w16cid:durableId="1289777172">
    <w:abstractNumId w:val="10"/>
  </w:num>
  <w:num w:numId="119" w16cid:durableId="354818233">
    <w:abstractNumId w:val="10"/>
  </w:num>
  <w:num w:numId="120" w16cid:durableId="2130121762">
    <w:abstractNumId w:val="81"/>
    <w:lvlOverride w:ilvl="0">
      <w:startOverride w:val="1"/>
    </w:lvlOverride>
  </w:num>
  <w:num w:numId="121" w16cid:durableId="1410930282">
    <w:abstractNumId w:val="10"/>
  </w:num>
  <w:num w:numId="122" w16cid:durableId="1843858643">
    <w:abstractNumId w:val="75"/>
  </w:num>
  <w:num w:numId="123" w16cid:durableId="1638335802">
    <w:abstractNumId w:val="53"/>
    <w:lvlOverride w:ilvl="0">
      <w:startOverride w:val="1"/>
    </w:lvlOverride>
  </w:num>
  <w:num w:numId="124" w16cid:durableId="229735990">
    <w:abstractNumId w:val="53"/>
    <w:lvlOverride w:ilvl="0">
      <w:startOverride w:val="1"/>
    </w:lvlOverride>
  </w:num>
  <w:num w:numId="125" w16cid:durableId="1807509698">
    <w:abstractNumId w:val="75"/>
  </w:num>
  <w:num w:numId="126" w16cid:durableId="1228422739">
    <w:abstractNumId w:val="53"/>
    <w:lvlOverride w:ilvl="0">
      <w:startOverride w:val="1"/>
    </w:lvlOverride>
  </w:num>
  <w:num w:numId="127" w16cid:durableId="78064427">
    <w:abstractNumId w:val="75"/>
  </w:num>
  <w:num w:numId="128" w16cid:durableId="1260676290">
    <w:abstractNumId w:val="75"/>
  </w:num>
  <w:num w:numId="129" w16cid:durableId="2069843825">
    <w:abstractNumId w:val="53"/>
    <w:lvlOverride w:ilvl="0">
      <w:startOverride w:val="1"/>
    </w:lvlOverride>
  </w:num>
  <w:num w:numId="130" w16cid:durableId="1213495214">
    <w:abstractNumId w:val="46"/>
    <w:lvlOverride w:ilvl="0">
      <w:startOverride w:val="8"/>
    </w:lvlOverride>
  </w:num>
  <w:num w:numId="131" w16cid:durableId="1490366317">
    <w:abstractNumId w:val="53"/>
    <w:lvlOverride w:ilvl="0">
      <w:startOverride w:val="1"/>
    </w:lvlOverride>
  </w:num>
  <w:num w:numId="132" w16cid:durableId="1268388142">
    <w:abstractNumId w:val="53"/>
    <w:lvlOverride w:ilvl="0">
      <w:startOverride w:val="1"/>
    </w:lvlOverride>
  </w:num>
  <w:num w:numId="133" w16cid:durableId="1155031881">
    <w:abstractNumId w:val="53"/>
    <w:lvlOverride w:ilvl="0">
      <w:startOverride w:val="1"/>
    </w:lvlOverride>
  </w:num>
  <w:num w:numId="134" w16cid:durableId="1099135320">
    <w:abstractNumId w:val="75"/>
  </w:num>
  <w:num w:numId="135" w16cid:durableId="1909807228">
    <w:abstractNumId w:val="53"/>
    <w:lvlOverride w:ilvl="0">
      <w:startOverride w:val="1"/>
    </w:lvlOverride>
  </w:num>
  <w:num w:numId="136" w16cid:durableId="1200702792">
    <w:abstractNumId w:val="75"/>
  </w:num>
  <w:num w:numId="137" w16cid:durableId="2077436733">
    <w:abstractNumId w:val="67"/>
    <w:lvlOverride w:ilvl="0">
      <w:startOverride w:val="1"/>
    </w:lvlOverride>
  </w:num>
  <w:num w:numId="138" w16cid:durableId="2032103284">
    <w:abstractNumId w:val="67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7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7"/>
    <w:lvlOverride w:ilvl="0">
      <w:startOverride w:val="1"/>
    </w:lvlOverride>
  </w:num>
  <w:num w:numId="143" w16cid:durableId="639655130">
    <w:abstractNumId w:val="32"/>
    <w:lvlOverride w:ilvl="0">
      <w:startOverride w:val="7"/>
    </w:lvlOverride>
  </w:num>
  <w:num w:numId="144" w16cid:durableId="1445230861">
    <w:abstractNumId w:val="67"/>
    <w:lvlOverride w:ilvl="0">
      <w:startOverride w:val="1"/>
    </w:lvlOverride>
  </w:num>
  <w:num w:numId="145" w16cid:durableId="374089731">
    <w:abstractNumId w:val="67"/>
    <w:lvlOverride w:ilvl="0">
      <w:startOverride w:val="1"/>
    </w:lvlOverride>
  </w:num>
  <w:num w:numId="146" w16cid:durableId="1117213833">
    <w:abstractNumId w:val="67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7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4"/>
    <w:lvlOverride w:ilvl="0">
      <w:startOverride w:val="1"/>
    </w:lvlOverride>
  </w:num>
  <w:num w:numId="151" w16cid:durableId="884298786">
    <w:abstractNumId w:val="4"/>
    <w:lvlOverride w:ilvl="0">
      <w:startOverride w:val="1"/>
    </w:lvlOverride>
  </w:num>
  <w:num w:numId="152" w16cid:durableId="1861699363">
    <w:abstractNumId w:val="11"/>
  </w:num>
  <w:num w:numId="153" w16cid:durableId="1432511099">
    <w:abstractNumId w:val="4"/>
    <w:lvlOverride w:ilvl="0">
      <w:startOverride w:val="1"/>
    </w:lvlOverride>
  </w:num>
  <w:num w:numId="154" w16cid:durableId="752435945">
    <w:abstractNumId w:val="11"/>
  </w:num>
  <w:num w:numId="155" w16cid:durableId="544486649">
    <w:abstractNumId w:val="4"/>
    <w:lvlOverride w:ilvl="0">
      <w:startOverride w:val="1"/>
    </w:lvlOverride>
  </w:num>
  <w:num w:numId="156" w16cid:durableId="742457478">
    <w:abstractNumId w:val="44"/>
    <w:lvlOverride w:ilvl="0">
      <w:startOverride w:val="7"/>
    </w:lvlOverride>
  </w:num>
  <w:num w:numId="157" w16cid:durableId="832522996">
    <w:abstractNumId w:val="4"/>
    <w:lvlOverride w:ilvl="0">
      <w:startOverride w:val="1"/>
    </w:lvlOverride>
  </w:num>
  <w:num w:numId="158" w16cid:durableId="715665586">
    <w:abstractNumId w:val="4"/>
    <w:lvlOverride w:ilvl="0">
      <w:startOverride w:val="1"/>
    </w:lvlOverride>
  </w:num>
  <w:num w:numId="159" w16cid:durableId="1265259806">
    <w:abstractNumId w:val="4"/>
    <w:lvlOverride w:ilvl="0">
      <w:startOverride w:val="1"/>
    </w:lvlOverride>
  </w:num>
  <w:num w:numId="160" w16cid:durableId="1520973537">
    <w:abstractNumId w:val="11"/>
  </w:num>
  <w:num w:numId="161" w16cid:durableId="1261642206">
    <w:abstractNumId w:val="4"/>
    <w:lvlOverride w:ilvl="0">
      <w:startOverride w:val="1"/>
    </w:lvlOverride>
  </w:num>
  <w:num w:numId="162" w16cid:durableId="486633291">
    <w:abstractNumId w:val="11"/>
  </w:num>
  <w:num w:numId="163" w16cid:durableId="708529957">
    <w:abstractNumId w:val="52"/>
    <w:lvlOverride w:ilvl="0">
      <w:startOverride w:val="1"/>
    </w:lvlOverride>
  </w:num>
  <w:num w:numId="164" w16cid:durableId="589702668">
    <w:abstractNumId w:val="52"/>
    <w:lvlOverride w:ilvl="0">
      <w:startOverride w:val="1"/>
    </w:lvlOverride>
  </w:num>
  <w:num w:numId="165" w16cid:durableId="1096905487">
    <w:abstractNumId w:val="61"/>
  </w:num>
  <w:num w:numId="166" w16cid:durableId="398334656">
    <w:abstractNumId w:val="52"/>
    <w:lvlOverride w:ilvl="0">
      <w:startOverride w:val="1"/>
    </w:lvlOverride>
  </w:num>
  <w:num w:numId="167" w16cid:durableId="1992637406">
    <w:abstractNumId w:val="61"/>
  </w:num>
  <w:num w:numId="168" w16cid:durableId="226262738">
    <w:abstractNumId w:val="61"/>
  </w:num>
  <w:num w:numId="169" w16cid:durableId="1353724768">
    <w:abstractNumId w:val="52"/>
    <w:lvlOverride w:ilvl="0">
      <w:startOverride w:val="1"/>
    </w:lvlOverride>
  </w:num>
  <w:num w:numId="170" w16cid:durableId="791478728">
    <w:abstractNumId w:val="34"/>
    <w:lvlOverride w:ilvl="0">
      <w:startOverride w:val="7"/>
    </w:lvlOverride>
  </w:num>
  <w:num w:numId="171" w16cid:durableId="11688537">
    <w:abstractNumId w:val="52"/>
    <w:lvlOverride w:ilvl="0">
      <w:startOverride w:val="1"/>
    </w:lvlOverride>
  </w:num>
  <w:num w:numId="172" w16cid:durableId="111363656">
    <w:abstractNumId w:val="52"/>
    <w:lvlOverride w:ilvl="0">
      <w:startOverride w:val="1"/>
    </w:lvlOverride>
  </w:num>
  <w:num w:numId="173" w16cid:durableId="1131216933">
    <w:abstractNumId w:val="52"/>
    <w:lvlOverride w:ilvl="0">
      <w:startOverride w:val="1"/>
    </w:lvlOverride>
  </w:num>
  <w:num w:numId="174" w16cid:durableId="1870989960">
    <w:abstractNumId w:val="61"/>
  </w:num>
  <w:num w:numId="175" w16cid:durableId="486289445">
    <w:abstractNumId w:val="52"/>
    <w:lvlOverride w:ilvl="0">
      <w:startOverride w:val="1"/>
    </w:lvlOverride>
  </w:num>
  <w:num w:numId="176" w16cid:durableId="566767019">
    <w:abstractNumId w:val="61"/>
  </w:num>
  <w:num w:numId="177" w16cid:durableId="87847319">
    <w:abstractNumId w:val="65"/>
    <w:lvlOverride w:ilvl="0">
      <w:startOverride w:val="1"/>
    </w:lvlOverride>
  </w:num>
  <w:num w:numId="178" w16cid:durableId="1416974970">
    <w:abstractNumId w:val="65"/>
    <w:lvlOverride w:ilvl="0">
      <w:startOverride w:val="1"/>
    </w:lvlOverride>
  </w:num>
  <w:num w:numId="179" w16cid:durableId="2076925630">
    <w:abstractNumId w:val="80"/>
  </w:num>
  <w:num w:numId="180" w16cid:durableId="1408068594">
    <w:abstractNumId w:val="65"/>
    <w:lvlOverride w:ilvl="0">
      <w:startOverride w:val="1"/>
    </w:lvlOverride>
  </w:num>
  <w:num w:numId="181" w16cid:durableId="1124881562">
    <w:abstractNumId w:val="80"/>
  </w:num>
  <w:num w:numId="182" w16cid:durableId="1187134798">
    <w:abstractNumId w:val="80"/>
  </w:num>
  <w:num w:numId="183" w16cid:durableId="998654718">
    <w:abstractNumId w:val="80"/>
  </w:num>
  <w:num w:numId="184" w16cid:durableId="1655451991">
    <w:abstractNumId w:val="80"/>
  </w:num>
  <w:num w:numId="185" w16cid:durableId="1145243280">
    <w:abstractNumId w:val="65"/>
    <w:lvlOverride w:ilvl="0">
      <w:startOverride w:val="1"/>
    </w:lvlOverride>
  </w:num>
  <w:num w:numId="186" w16cid:durableId="152724607">
    <w:abstractNumId w:val="65"/>
    <w:lvlOverride w:ilvl="0">
      <w:startOverride w:val="1"/>
    </w:lvlOverride>
  </w:num>
  <w:num w:numId="187" w16cid:durableId="1816794171">
    <w:abstractNumId w:val="65"/>
    <w:lvlOverride w:ilvl="0">
      <w:startOverride w:val="1"/>
    </w:lvlOverride>
  </w:num>
  <w:num w:numId="188" w16cid:durableId="1060713676">
    <w:abstractNumId w:val="65"/>
    <w:lvlOverride w:ilvl="0">
      <w:startOverride w:val="1"/>
    </w:lvlOverride>
  </w:num>
  <w:num w:numId="189" w16cid:durableId="2138792678">
    <w:abstractNumId w:val="80"/>
  </w:num>
  <w:num w:numId="190" w16cid:durableId="655915821">
    <w:abstractNumId w:val="65"/>
    <w:lvlOverride w:ilvl="0">
      <w:startOverride w:val="1"/>
    </w:lvlOverride>
  </w:num>
  <w:num w:numId="191" w16cid:durableId="2023849834">
    <w:abstractNumId w:val="80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4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4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4"/>
  </w:num>
  <w:num w:numId="203" w16cid:durableId="1264998935">
    <w:abstractNumId w:val="78"/>
    <w:lvlOverride w:ilvl="0">
      <w:startOverride w:val="1"/>
    </w:lvlOverride>
  </w:num>
  <w:num w:numId="204" w16cid:durableId="1900096725">
    <w:abstractNumId w:val="78"/>
    <w:lvlOverride w:ilvl="0">
      <w:startOverride w:val="1"/>
    </w:lvlOverride>
  </w:num>
  <w:num w:numId="205" w16cid:durableId="2111967036">
    <w:abstractNumId w:val="45"/>
  </w:num>
  <w:num w:numId="206" w16cid:durableId="2073001188">
    <w:abstractNumId w:val="78"/>
    <w:lvlOverride w:ilvl="0">
      <w:startOverride w:val="1"/>
    </w:lvlOverride>
  </w:num>
  <w:num w:numId="207" w16cid:durableId="195698487">
    <w:abstractNumId w:val="45"/>
  </w:num>
  <w:num w:numId="208" w16cid:durableId="1852255335">
    <w:abstractNumId w:val="78"/>
    <w:lvlOverride w:ilvl="0">
      <w:startOverride w:val="1"/>
    </w:lvlOverride>
  </w:num>
  <w:num w:numId="209" w16cid:durableId="1808739699">
    <w:abstractNumId w:val="78"/>
    <w:lvlOverride w:ilvl="0">
      <w:startOverride w:val="1"/>
    </w:lvlOverride>
  </w:num>
  <w:num w:numId="210" w16cid:durableId="1800607460">
    <w:abstractNumId w:val="78"/>
    <w:lvlOverride w:ilvl="0">
      <w:startOverride w:val="1"/>
    </w:lvlOverride>
  </w:num>
  <w:num w:numId="211" w16cid:durableId="261962164">
    <w:abstractNumId w:val="78"/>
    <w:lvlOverride w:ilvl="0">
      <w:startOverride w:val="1"/>
    </w:lvlOverride>
  </w:num>
  <w:num w:numId="212" w16cid:durableId="1927610666">
    <w:abstractNumId w:val="78"/>
    <w:lvlOverride w:ilvl="0">
      <w:startOverride w:val="1"/>
    </w:lvlOverride>
  </w:num>
  <w:num w:numId="213" w16cid:durableId="840580883">
    <w:abstractNumId w:val="45"/>
  </w:num>
  <w:num w:numId="214" w16cid:durableId="723064723">
    <w:abstractNumId w:val="66"/>
    <w:lvlOverride w:ilvl="0">
      <w:startOverride w:val="1"/>
    </w:lvlOverride>
  </w:num>
  <w:num w:numId="215" w16cid:durableId="1125276079">
    <w:abstractNumId w:val="66"/>
    <w:lvlOverride w:ilvl="0">
      <w:startOverride w:val="1"/>
    </w:lvlOverride>
  </w:num>
  <w:num w:numId="216" w16cid:durableId="1040475131">
    <w:abstractNumId w:val="66"/>
    <w:lvlOverride w:ilvl="0">
      <w:startOverride w:val="1"/>
    </w:lvlOverride>
  </w:num>
  <w:num w:numId="217" w16cid:durableId="1987202249">
    <w:abstractNumId w:val="33"/>
  </w:num>
  <w:num w:numId="218" w16cid:durableId="1046489395">
    <w:abstractNumId w:val="66"/>
    <w:lvlOverride w:ilvl="0">
      <w:startOverride w:val="1"/>
    </w:lvlOverride>
  </w:num>
  <w:num w:numId="219" w16cid:durableId="1507331984">
    <w:abstractNumId w:val="66"/>
    <w:lvlOverride w:ilvl="0">
      <w:startOverride w:val="1"/>
    </w:lvlOverride>
  </w:num>
  <w:num w:numId="220" w16cid:durableId="1244871014">
    <w:abstractNumId w:val="66"/>
    <w:lvlOverride w:ilvl="0">
      <w:startOverride w:val="1"/>
    </w:lvlOverride>
  </w:num>
  <w:num w:numId="221" w16cid:durableId="1167089055">
    <w:abstractNumId w:val="66"/>
    <w:lvlOverride w:ilvl="0">
      <w:startOverride w:val="1"/>
    </w:lvlOverride>
  </w:num>
  <w:num w:numId="222" w16cid:durableId="1302342930">
    <w:abstractNumId w:val="66"/>
    <w:lvlOverride w:ilvl="0">
      <w:startOverride w:val="1"/>
    </w:lvlOverride>
  </w:num>
  <w:num w:numId="223" w16cid:durableId="1389694035">
    <w:abstractNumId w:val="33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8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8"/>
  </w:num>
  <w:num w:numId="229" w16cid:durableId="723219337">
    <w:abstractNumId w:val="28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8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8"/>
  </w:num>
  <w:num w:numId="238" w16cid:durableId="896865409">
    <w:abstractNumId w:val="26"/>
    <w:lvlOverride w:ilvl="0">
      <w:startOverride w:val="1"/>
    </w:lvlOverride>
  </w:num>
  <w:num w:numId="239" w16cid:durableId="581528247">
    <w:abstractNumId w:val="26"/>
    <w:lvlOverride w:ilvl="0">
      <w:startOverride w:val="1"/>
    </w:lvlOverride>
  </w:num>
  <w:num w:numId="240" w16cid:durableId="1907063227">
    <w:abstractNumId w:val="26"/>
    <w:lvlOverride w:ilvl="0">
      <w:startOverride w:val="1"/>
    </w:lvlOverride>
  </w:num>
  <w:num w:numId="241" w16cid:durableId="2063941149">
    <w:abstractNumId w:val="51"/>
  </w:num>
  <w:num w:numId="242" w16cid:durableId="723068554">
    <w:abstractNumId w:val="26"/>
    <w:lvlOverride w:ilvl="0">
      <w:startOverride w:val="1"/>
    </w:lvlOverride>
  </w:num>
  <w:num w:numId="243" w16cid:durableId="279529625">
    <w:abstractNumId w:val="26"/>
    <w:lvlOverride w:ilvl="0">
      <w:startOverride w:val="1"/>
    </w:lvlOverride>
  </w:num>
  <w:num w:numId="244" w16cid:durableId="1047531141">
    <w:abstractNumId w:val="26"/>
    <w:lvlOverride w:ilvl="0">
      <w:startOverride w:val="1"/>
    </w:lvlOverride>
  </w:num>
  <w:num w:numId="245" w16cid:durableId="1788544430">
    <w:abstractNumId w:val="26"/>
    <w:lvlOverride w:ilvl="0">
      <w:startOverride w:val="1"/>
    </w:lvlOverride>
  </w:num>
  <w:num w:numId="246" w16cid:durableId="1113981202">
    <w:abstractNumId w:val="26"/>
    <w:lvlOverride w:ilvl="0">
      <w:startOverride w:val="1"/>
    </w:lvlOverride>
  </w:num>
  <w:num w:numId="247" w16cid:durableId="2090420879">
    <w:abstractNumId w:val="51"/>
  </w:num>
  <w:num w:numId="248" w16cid:durableId="92940477">
    <w:abstractNumId w:val="25"/>
    <w:lvlOverride w:ilvl="0">
      <w:startOverride w:val="1"/>
    </w:lvlOverride>
  </w:num>
  <w:num w:numId="249" w16cid:durableId="245653976">
    <w:abstractNumId w:val="25"/>
    <w:lvlOverride w:ilvl="0">
      <w:startOverride w:val="1"/>
    </w:lvlOverride>
  </w:num>
  <w:num w:numId="250" w16cid:durableId="134031490">
    <w:abstractNumId w:val="25"/>
    <w:lvlOverride w:ilvl="0">
      <w:startOverride w:val="1"/>
    </w:lvlOverride>
  </w:num>
  <w:num w:numId="251" w16cid:durableId="345909642">
    <w:abstractNumId w:val="25"/>
    <w:lvlOverride w:ilvl="0">
      <w:startOverride w:val="1"/>
    </w:lvlOverride>
  </w:num>
  <w:num w:numId="252" w16cid:durableId="793405742">
    <w:abstractNumId w:val="25"/>
    <w:lvlOverride w:ilvl="0">
      <w:startOverride w:val="1"/>
    </w:lvlOverride>
  </w:num>
  <w:num w:numId="253" w16cid:durableId="635718727">
    <w:abstractNumId w:val="25"/>
    <w:lvlOverride w:ilvl="0">
      <w:startOverride w:val="1"/>
    </w:lvlOverride>
  </w:num>
  <w:num w:numId="254" w16cid:durableId="1053962196">
    <w:abstractNumId w:val="25"/>
    <w:lvlOverride w:ilvl="0">
      <w:startOverride w:val="1"/>
    </w:lvlOverride>
  </w:num>
  <w:num w:numId="255" w16cid:durableId="1646742468">
    <w:abstractNumId w:val="25"/>
    <w:lvlOverride w:ilvl="0">
      <w:startOverride w:val="1"/>
    </w:lvlOverride>
  </w:num>
  <w:num w:numId="256" w16cid:durableId="202521732">
    <w:abstractNumId w:val="25"/>
    <w:lvlOverride w:ilvl="0">
      <w:startOverride w:val="1"/>
    </w:lvlOverride>
  </w:num>
  <w:num w:numId="257" w16cid:durableId="2010524739">
    <w:abstractNumId w:val="25"/>
    <w:lvlOverride w:ilvl="0">
      <w:startOverride w:val="1"/>
    </w:lvlOverride>
  </w:num>
  <w:num w:numId="258" w16cid:durableId="67924642">
    <w:abstractNumId w:val="15"/>
  </w:num>
  <w:num w:numId="259" w16cid:durableId="1829638822">
    <w:abstractNumId w:val="35"/>
  </w:num>
  <w:num w:numId="260" w16cid:durableId="603072943">
    <w:abstractNumId w:val="23"/>
    <w:lvlOverride w:ilvl="0">
      <w:startOverride w:val="1"/>
    </w:lvlOverride>
  </w:num>
  <w:num w:numId="261" w16cid:durableId="2001956150">
    <w:abstractNumId w:val="23"/>
    <w:lvlOverride w:ilvl="0">
      <w:startOverride w:val="1"/>
    </w:lvlOverride>
  </w:num>
  <w:num w:numId="262" w16cid:durableId="1418792955">
    <w:abstractNumId w:val="23"/>
    <w:lvlOverride w:ilvl="0">
      <w:startOverride w:val="1"/>
    </w:lvlOverride>
  </w:num>
  <w:num w:numId="263" w16cid:durableId="1489590195">
    <w:abstractNumId w:val="23"/>
    <w:lvlOverride w:ilvl="0">
      <w:startOverride w:val="1"/>
    </w:lvlOverride>
  </w:num>
  <w:num w:numId="264" w16cid:durableId="1716735986">
    <w:abstractNumId w:val="23"/>
    <w:lvlOverride w:ilvl="0">
      <w:startOverride w:val="1"/>
    </w:lvlOverride>
  </w:num>
  <w:num w:numId="265" w16cid:durableId="1534727109">
    <w:abstractNumId w:val="23"/>
    <w:lvlOverride w:ilvl="0">
      <w:startOverride w:val="1"/>
    </w:lvlOverride>
  </w:num>
  <w:num w:numId="266" w16cid:durableId="1575044111">
    <w:abstractNumId w:val="23"/>
    <w:lvlOverride w:ilvl="0">
      <w:startOverride w:val="1"/>
    </w:lvlOverride>
  </w:num>
  <w:num w:numId="267" w16cid:durableId="1167787130">
    <w:abstractNumId w:val="68"/>
    <w:lvlOverride w:ilvl="0">
      <w:startOverride w:val="1"/>
    </w:lvlOverride>
  </w:num>
  <w:num w:numId="268" w16cid:durableId="1417047698">
    <w:abstractNumId w:val="68"/>
    <w:lvlOverride w:ilvl="0">
      <w:startOverride w:val="1"/>
    </w:lvlOverride>
  </w:num>
  <w:num w:numId="269" w16cid:durableId="853375701">
    <w:abstractNumId w:val="68"/>
    <w:lvlOverride w:ilvl="0">
      <w:startOverride w:val="1"/>
    </w:lvlOverride>
  </w:num>
  <w:num w:numId="270" w16cid:durableId="299461870">
    <w:abstractNumId w:val="68"/>
    <w:lvlOverride w:ilvl="0">
      <w:startOverride w:val="1"/>
    </w:lvlOverride>
  </w:num>
  <w:num w:numId="271" w16cid:durableId="734469523">
    <w:abstractNumId w:val="68"/>
    <w:lvlOverride w:ilvl="0">
      <w:startOverride w:val="1"/>
    </w:lvlOverride>
  </w:num>
  <w:num w:numId="272" w16cid:durableId="891431324">
    <w:abstractNumId w:val="68"/>
    <w:lvlOverride w:ilvl="0">
      <w:startOverride w:val="1"/>
    </w:lvlOverride>
  </w:num>
  <w:num w:numId="273" w16cid:durableId="1841773344">
    <w:abstractNumId w:val="68"/>
    <w:lvlOverride w:ilvl="0">
      <w:startOverride w:val="1"/>
    </w:lvlOverride>
  </w:num>
  <w:num w:numId="274" w16cid:durableId="562838770">
    <w:abstractNumId w:val="68"/>
    <w:lvlOverride w:ilvl="0">
      <w:startOverride w:val="1"/>
    </w:lvlOverride>
  </w:num>
  <w:num w:numId="275" w16cid:durableId="1349674458">
    <w:abstractNumId w:val="54"/>
  </w:num>
  <w:num w:numId="276" w16cid:durableId="88089781">
    <w:abstractNumId w:val="21"/>
    <w:lvlOverride w:ilvl="0">
      <w:startOverride w:val="1"/>
    </w:lvlOverride>
  </w:num>
  <w:num w:numId="277" w16cid:durableId="651373752">
    <w:abstractNumId w:val="21"/>
    <w:lvlOverride w:ilvl="0">
      <w:startOverride w:val="1"/>
    </w:lvlOverride>
  </w:num>
  <w:num w:numId="278" w16cid:durableId="3627539">
    <w:abstractNumId w:val="21"/>
    <w:lvlOverride w:ilvl="0">
      <w:startOverride w:val="1"/>
    </w:lvlOverride>
  </w:num>
  <w:num w:numId="279" w16cid:durableId="1387559751">
    <w:abstractNumId w:val="21"/>
    <w:lvlOverride w:ilvl="0">
      <w:startOverride w:val="1"/>
    </w:lvlOverride>
  </w:num>
  <w:num w:numId="280" w16cid:durableId="825777242">
    <w:abstractNumId w:val="21"/>
    <w:lvlOverride w:ilvl="0">
      <w:startOverride w:val="1"/>
    </w:lvlOverride>
  </w:num>
  <w:num w:numId="281" w16cid:durableId="541208715">
    <w:abstractNumId w:val="14"/>
    <w:lvlOverride w:ilvl="0">
      <w:startOverride w:val="1"/>
    </w:lvlOverride>
  </w:num>
  <w:num w:numId="282" w16cid:durableId="894972720">
    <w:abstractNumId w:val="14"/>
    <w:lvlOverride w:ilvl="0">
      <w:startOverride w:val="1"/>
    </w:lvlOverride>
  </w:num>
  <w:num w:numId="283" w16cid:durableId="1411192066">
    <w:abstractNumId w:val="14"/>
    <w:lvlOverride w:ilvl="0">
      <w:startOverride w:val="1"/>
    </w:lvlOverride>
  </w:num>
  <w:num w:numId="284" w16cid:durableId="2091467590">
    <w:abstractNumId w:val="14"/>
    <w:lvlOverride w:ilvl="0">
      <w:startOverride w:val="1"/>
    </w:lvlOverride>
  </w:num>
  <w:num w:numId="285" w16cid:durableId="1958174744">
    <w:abstractNumId w:val="14"/>
    <w:lvlOverride w:ilvl="0">
      <w:startOverride w:val="1"/>
    </w:lvlOverride>
  </w:num>
  <w:num w:numId="286" w16cid:durableId="2043901429">
    <w:abstractNumId w:val="17"/>
    <w:lvlOverride w:ilvl="0">
      <w:startOverride w:val="1"/>
    </w:lvlOverride>
  </w:num>
  <w:num w:numId="287" w16cid:durableId="253783766">
    <w:abstractNumId w:val="17"/>
    <w:lvlOverride w:ilvl="0">
      <w:startOverride w:val="1"/>
    </w:lvlOverride>
  </w:num>
  <w:num w:numId="288" w16cid:durableId="1234511989">
    <w:abstractNumId w:val="17"/>
    <w:lvlOverride w:ilvl="0">
      <w:startOverride w:val="1"/>
    </w:lvlOverride>
  </w:num>
  <w:num w:numId="289" w16cid:durableId="2034570656">
    <w:abstractNumId w:val="17"/>
    <w:lvlOverride w:ilvl="0">
      <w:startOverride w:val="1"/>
    </w:lvlOverride>
  </w:num>
  <w:num w:numId="290" w16cid:durableId="734745457">
    <w:abstractNumId w:val="17"/>
    <w:lvlOverride w:ilvl="0">
      <w:startOverride w:val="1"/>
    </w:lvlOverride>
  </w:num>
  <w:num w:numId="291" w16cid:durableId="1831479926">
    <w:abstractNumId w:val="62"/>
    <w:lvlOverride w:ilvl="0">
      <w:startOverride w:val="1"/>
    </w:lvlOverride>
  </w:num>
  <w:num w:numId="292" w16cid:durableId="174852135">
    <w:abstractNumId w:val="62"/>
    <w:lvlOverride w:ilvl="0">
      <w:startOverride w:val="1"/>
    </w:lvlOverride>
  </w:num>
  <w:num w:numId="293" w16cid:durableId="945236126">
    <w:abstractNumId w:val="62"/>
    <w:lvlOverride w:ilvl="0">
      <w:startOverride w:val="1"/>
    </w:lvlOverride>
  </w:num>
  <w:num w:numId="294" w16cid:durableId="2004502588">
    <w:abstractNumId w:val="62"/>
    <w:lvlOverride w:ilvl="0">
      <w:startOverride w:val="1"/>
    </w:lvlOverride>
  </w:num>
  <w:num w:numId="295" w16cid:durableId="1944218618">
    <w:abstractNumId w:val="62"/>
    <w:lvlOverride w:ilvl="0">
      <w:startOverride w:val="1"/>
    </w:lvlOverride>
  </w:num>
  <w:num w:numId="296" w16cid:durableId="1049304773">
    <w:abstractNumId w:val="58"/>
    <w:lvlOverride w:ilvl="0">
      <w:startOverride w:val="1"/>
    </w:lvlOverride>
  </w:num>
  <w:num w:numId="297" w16cid:durableId="299726943">
    <w:abstractNumId w:val="58"/>
    <w:lvlOverride w:ilvl="0">
      <w:startOverride w:val="1"/>
    </w:lvlOverride>
  </w:num>
  <w:num w:numId="298" w16cid:durableId="1537040864">
    <w:abstractNumId w:val="58"/>
    <w:lvlOverride w:ilvl="0">
      <w:startOverride w:val="1"/>
    </w:lvlOverride>
  </w:num>
  <w:num w:numId="299" w16cid:durableId="1905289555">
    <w:abstractNumId w:val="58"/>
    <w:lvlOverride w:ilvl="0">
      <w:startOverride w:val="1"/>
    </w:lvlOverride>
  </w:num>
  <w:num w:numId="300" w16cid:durableId="974335903">
    <w:abstractNumId w:val="58"/>
    <w:lvlOverride w:ilvl="0">
      <w:startOverride w:val="1"/>
    </w:lvlOverride>
  </w:num>
  <w:num w:numId="301" w16cid:durableId="1773818259">
    <w:abstractNumId w:val="16"/>
    <w:lvlOverride w:ilvl="0">
      <w:startOverride w:val="1"/>
    </w:lvlOverride>
  </w:num>
  <w:num w:numId="302" w16cid:durableId="917713794">
    <w:abstractNumId w:val="16"/>
    <w:lvlOverride w:ilvl="0">
      <w:startOverride w:val="1"/>
    </w:lvlOverride>
  </w:num>
  <w:num w:numId="303" w16cid:durableId="1586188836">
    <w:abstractNumId w:val="16"/>
    <w:lvlOverride w:ilvl="0">
      <w:startOverride w:val="1"/>
    </w:lvlOverride>
  </w:num>
  <w:num w:numId="304" w16cid:durableId="2033611026">
    <w:abstractNumId w:val="16"/>
    <w:lvlOverride w:ilvl="0">
      <w:startOverride w:val="1"/>
    </w:lvlOverride>
  </w:num>
  <w:num w:numId="305" w16cid:durableId="1184855313">
    <w:abstractNumId w:val="16"/>
    <w:lvlOverride w:ilvl="0">
      <w:startOverride w:val="1"/>
    </w:lvlOverride>
  </w:num>
  <w:num w:numId="306" w16cid:durableId="145753573">
    <w:abstractNumId w:val="38"/>
    <w:lvlOverride w:ilvl="0">
      <w:startOverride w:val="1"/>
    </w:lvlOverride>
  </w:num>
  <w:num w:numId="307" w16cid:durableId="1616211700">
    <w:abstractNumId w:val="38"/>
    <w:lvlOverride w:ilvl="0">
      <w:startOverride w:val="1"/>
    </w:lvlOverride>
  </w:num>
  <w:num w:numId="308" w16cid:durableId="2112969669">
    <w:abstractNumId w:val="38"/>
    <w:lvlOverride w:ilvl="0">
      <w:startOverride w:val="1"/>
    </w:lvlOverride>
  </w:num>
  <w:num w:numId="309" w16cid:durableId="933049124">
    <w:abstractNumId w:val="38"/>
    <w:lvlOverride w:ilvl="0">
      <w:startOverride w:val="1"/>
    </w:lvlOverride>
  </w:num>
  <w:num w:numId="310" w16cid:durableId="287011560">
    <w:abstractNumId w:val="38"/>
    <w:lvlOverride w:ilvl="0">
      <w:startOverride w:val="1"/>
    </w:lvlOverride>
  </w:num>
  <w:num w:numId="311" w16cid:durableId="195696492">
    <w:abstractNumId w:val="27"/>
    <w:lvlOverride w:ilvl="0">
      <w:startOverride w:val="1"/>
    </w:lvlOverride>
  </w:num>
  <w:num w:numId="312" w16cid:durableId="1082605389">
    <w:abstractNumId w:val="27"/>
    <w:lvlOverride w:ilvl="0">
      <w:startOverride w:val="1"/>
    </w:lvlOverride>
  </w:num>
  <w:num w:numId="313" w16cid:durableId="1229729472">
    <w:abstractNumId w:val="27"/>
    <w:lvlOverride w:ilvl="0">
      <w:startOverride w:val="1"/>
    </w:lvlOverride>
  </w:num>
  <w:num w:numId="314" w16cid:durableId="617026656">
    <w:abstractNumId w:val="27"/>
    <w:lvlOverride w:ilvl="0">
      <w:startOverride w:val="1"/>
    </w:lvlOverride>
  </w:num>
  <w:num w:numId="315" w16cid:durableId="1132402859">
    <w:abstractNumId w:val="27"/>
    <w:lvlOverride w:ilvl="0">
      <w:startOverride w:val="1"/>
    </w:lvlOverride>
  </w:num>
  <w:num w:numId="316" w16cid:durableId="2057928374">
    <w:abstractNumId w:val="43"/>
    <w:lvlOverride w:ilvl="0">
      <w:startOverride w:val="1"/>
    </w:lvlOverride>
  </w:num>
  <w:num w:numId="317" w16cid:durableId="89084909">
    <w:abstractNumId w:val="43"/>
    <w:lvlOverride w:ilvl="0">
      <w:startOverride w:val="1"/>
    </w:lvlOverride>
  </w:num>
  <w:num w:numId="318" w16cid:durableId="308949278">
    <w:abstractNumId w:val="43"/>
    <w:lvlOverride w:ilvl="0">
      <w:startOverride w:val="1"/>
    </w:lvlOverride>
  </w:num>
  <w:num w:numId="319" w16cid:durableId="618800449">
    <w:abstractNumId w:val="43"/>
    <w:lvlOverride w:ilvl="0">
      <w:startOverride w:val="1"/>
    </w:lvlOverride>
  </w:num>
  <w:num w:numId="320" w16cid:durableId="1156340646">
    <w:abstractNumId w:val="43"/>
    <w:lvlOverride w:ilvl="0">
      <w:startOverride w:val="1"/>
    </w:lvlOverride>
  </w:num>
  <w:num w:numId="321" w16cid:durableId="420837762">
    <w:abstractNumId w:val="60"/>
    <w:lvlOverride w:ilvl="0">
      <w:startOverride w:val="1"/>
    </w:lvlOverride>
  </w:num>
  <w:num w:numId="322" w16cid:durableId="393697965">
    <w:abstractNumId w:val="60"/>
    <w:lvlOverride w:ilvl="0">
      <w:startOverride w:val="1"/>
    </w:lvlOverride>
  </w:num>
  <w:num w:numId="323" w16cid:durableId="119884942">
    <w:abstractNumId w:val="60"/>
    <w:lvlOverride w:ilvl="0">
      <w:startOverride w:val="1"/>
    </w:lvlOverride>
  </w:num>
  <w:num w:numId="324" w16cid:durableId="691683217">
    <w:abstractNumId w:val="60"/>
    <w:lvlOverride w:ilvl="0">
      <w:startOverride w:val="1"/>
    </w:lvlOverride>
  </w:num>
  <w:num w:numId="325" w16cid:durableId="1512187518">
    <w:abstractNumId w:val="73"/>
    <w:lvlOverride w:ilvl="0">
      <w:startOverride w:val="11"/>
    </w:lvlOverride>
  </w:num>
  <w:num w:numId="326" w16cid:durableId="169418699">
    <w:abstractNumId w:val="60"/>
    <w:lvlOverride w:ilvl="0">
      <w:startOverride w:val="1"/>
    </w:lvlOverride>
  </w:num>
  <w:num w:numId="327" w16cid:durableId="1389112243">
    <w:abstractNumId w:val="18"/>
    <w:lvlOverride w:ilvl="0">
      <w:startOverride w:val="1"/>
    </w:lvlOverride>
  </w:num>
  <w:num w:numId="328" w16cid:durableId="848637125">
    <w:abstractNumId w:val="18"/>
    <w:lvlOverride w:ilvl="0">
      <w:startOverride w:val="1"/>
    </w:lvlOverride>
  </w:num>
  <w:num w:numId="329" w16cid:durableId="2118597508">
    <w:abstractNumId w:val="18"/>
  </w:num>
  <w:num w:numId="330" w16cid:durableId="1927031172">
    <w:abstractNumId w:val="3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15B50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500DFC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2167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65076E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1: What Proportional Reasoning Means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2026-09-01T04:17:00Z</dcterms:modified>
  <dc:language>en-US</dc:language>
</cp:coreProperties>
</file>